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CB66991"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 xml:space="preserve">ქ. </w:t>
      </w:r>
      <w:bookmarkEnd w:id="0"/>
      <w:r w:rsidR="00AB7014">
        <w:rPr>
          <w:rFonts w:ascii="Sylfaen" w:hAnsi="Sylfaen" w:cs="Sylfaen"/>
          <w:b/>
          <w:lang w:val="ka-GE"/>
        </w:rPr>
        <w:t>თბილისში</w:t>
      </w:r>
      <w:r w:rsidR="00BB19CA">
        <w:rPr>
          <w:rFonts w:ascii="Sylfaen" w:hAnsi="Sylfaen" w:cs="Sylfaen"/>
          <w:b/>
          <w:lang w:val="ka-GE"/>
        </w:rPr>
        <w:t>,</w:t>
      </w:r>
      <w:r w:rsidR="00BB19CA" w:rsidRPr="00BB19CA">
        <w:rPr>
          <w:rFonts w:ascii="Sylfaen" w:hAnsi="Sylfaen" w:cs="Sylfaen"/>
          <w:b/>
          <w:lang w:val="ka-GE"/>
        </w:rPr>
        <w:t xml:space="preserve"> </w:t>
      </w:r>
      <w:r w:rsidR="00AF073E">
        <w:rPr>
          <w:rFonts w:ascii="Sylfaen" w:hAnsi="Sylfaen" w:cs="Sylfaen"/>
          <w:b/>
          <w:lang w:val="ka-GE"/>
        </w:rPr>
        <w:t>ბახტრიონის ქუჩა N11ბ-ს მიმდებარედ და ისაკაძის</w:t>
      </w:r>
      <w:r w:rsidR="00C917B0">
        <w:rPr>
          <w:rFonts w:ascii="Sylfaen" w:hAnsi="Sylfaen" w:cs="Sylfaen"/>
          <w:b/>
          <w:lang w:val="ka-GE"/>
        </w:rPr>
        <w:t xml:space="preserve"> ქუჩაზე წყალ</w:t>
      </w:r>
      <w:r w:rsidR="00601B44">
        <w:rPr>
          <w:rFonts w:ascii="Sylfaen" w:hAnsi="Sylfaen" w:cs="Sylfaen"/>
          <w:b/>
          <w:lang w:val="ka-GE"/>
        </w:rPr>
        <w:t>სადენის</w:t>
      </w:r>
      <w:r w:rsidR="00AB7014">
        <w:rPr>
          <w:rFonts w:ascii="Sylfaen" w:hAnsi="Sylfaen" w:cs="Sylfaen"/>
          <w:b/>
          <w:lang w:val="ka-GE"/>
        </w:rPr>
        <w:t>ა და წყალარინების</w:t>
      </w:r>
      <w:r w:rsidR="00601B44" w:rsidRPr="00BE76CC">
        <w:rPr>
          <w:rFonts w:ascii="Sylfaen" w:hAnsi="Sylfaen" w:cs="Sylfaen"/>
          <w:b/>
          <w:lang w:val="ka-GE"/>
        </w:rPr>
        <w:t xml:space="preserve"> ქსელ</w:t>
      </w:r>
      <w:r w:rsidR="00AB7014">
        <w:rPr>
          <w:rFonts w:ascii="Sylfaen" w:hAnsi="Sylfaen" w:cs="Sylfaen"/>
          <w:b/>
          <w:lang w:val="ka-GE"/>
        </w:rPr>
        <w:t>ებ</w:t>
      </w:r>
      <w:r w:rsidR="00601B44" w:rsidRPr="00BE76CC">
        <w:rPr>
          <w:rFonts w:ascii="Sylfaen" w:hAnsi="Sylfaen" w:cs="Sylfaen"/>
          <w:b/>
          <w:lang w:val="ka-GE"/>
        </w:rPr>
        <w:t xml:space="preserve">ის </w:t>
      </w:r>
      <w:r w:rsidR="00F35FEA">
        <w:rPr>
          <w:rFonts w:ascii="Sylfaen" w:hAnsi="Sylfaen" w:cs="Sylfaen"/>
          <w:b/>
          <w:lang w:val="ka-GE"/>
        </w:rPr>
        <w:t>სარეაბილიტაციო</w:t>
      </w:r>
      <w:r w:rsidR="00C917B0">
        <w:rPr>
          <w:rFonts w:ascii="Sylfaen" w:hAnsi="Sylfaen" w:cs="Sylfaen"/>
          <w:b/>
          <w:lang w:val="ka-GE"/>
        </w:rPr>
        <w:t xml:space="preserve"> 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Default="009261B9" w:rsidP="00665C42">
      <w:pPr>
        <w:spacing w:after="0" w:line="360" w:lineRule="auto"/>
        <w:jc w:val="center"/>
        <w:rPr>
          <w:rFonts w:ascii="AcadNusx" w:hAnsi="AcadNusx"/>
          <w:b/>
          <w:lang w:val="ka-GE"/>
        </w:rPr>
      </w:pPr>
    </w:p>
    <w:p w14:paraId="47E0143E" w14:textId="77777777" w:rsidR="00BE76CC" w:rsidRDefault="00BE76CC" w:rsidP="00665C42">
      <w:pPr>
        <w:spacing w:after="0" w:line="360" w:lineRule="auto"/>
        <w:jc w:val="center"/>
        <w:rPr>
          <w:rFonts w:ascii="AcadNusx" w:hAnsi="AcadNusx"/>
          <w:b/>
          <w:lang w:val="ka-GE"/>
        </w:rPr>
      </w:pPr>
    </w:p>
    <w:p w14:paraId="5E995293" w14:textId="77777777" w:rsidR="001F5DE5" w:rsidRDefault="001F5DE5" w:rsidP="00665C42">
      <w:pPr>
        <w:spacing w:after="0" w:line="360" w:lineRule="auto"/>
        <w:jc w:val="center"/>
        <w:rPr>
          <w:rFonts w:ascii="AcadNusx" w:hAnsi="AcadNusx"/>
          <w:b/>
          <w:lang w:val="ka-GE"/>
        </w:rPr>
      </w:pPr>
    </w:p>
    <w:p w14:paraId="2A1FDD3F" w14:textId="77777777" w:rsidR="00AB7014" w:rsidRPr="00AF0657" w:rsidRDefault="00AB7014"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919EF6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C133F6">
        <w:rPr>
          <w:rFonts w:ascii="Sylfaen" w:hAnsi="Sylfaen" w:cs="Sylfaen"/>
          <w:lang w:val="ka-GE"/>
        </w:rPr>
        <w:t>აცხადებს</w:t>
      </w:r>
      <w:r w:rsidR="008647CD" w:rsidRPr="00C133F6">
        <w:rPr>
          <w:rFonts w:ascii="Sylfaen" w:hAnsi="Sylfaen" w:cs="Sylfaen"/>
          <w:lang w:val="ka-GE"/>
        </w:rPr>
        <w:t xml:space="preserve"> </w:t>
      </w:r>
      <w:r w:rsidR="00AA3B69" w:rsidRPr="00C133F6">
        <w:rPr>
          <w:rFonts w:ascii="Sylfaen" w:hAnsi="Sylfaen" w:cs="Sylfaen"/>
          <w:lang w:val="ka-GE"/>
        </w:rPr>
        <w:t xml:space="preserve"> </w:t>
      </w:r>
      <w:r w:rsidR="00457067" w:rsidRPr="00C133F6">
        <w:rPr>
          <w:rFonts w:ascii="Sylfaen" w:hAnsi="Sylfaen" w:cs="Sylfaen"/>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917B0" w:rsidRPr="00C917B0">
        <w:rPr>
          <w:rFonts w:ascii="Sylfaen" w:hAnsi="Sylfaen" w:cs="Sylfaen"/>
          <w:b/>
          <w:lang w:val="ka-GE"/>
        </w:rPr>
        <w:t xml:space="preserve">ქ. თბილისში, </w:t>
      </w:r>
      <w:r w:rsidR="00AF073E" w:rsidRPr="00AF073E">
        <w:rPr>
          <w:rFonts w:ascii="Sylfaen" w:hAnsi="Sylfaen" w:cs="Sylfaen"/>
          <w:b/>
          <w:lang w:val="ka-GE"/>
        </w:rPr>
        <w:t xml:space="preserve">ბახტრიონის ქუჩა N11ბ-ს მიმდებარედ და ისაკაძის ქუჩაზე წყალსადენისა და წყალარინების ქსელების სარეაბილიტაციო </w:t>
      </w:r>
      <w:r w:rsidR="00E168D5" w:rsidRPr="00E168D5">
        <w:rPr>
          <w:rFonts w:ascii="Sylfaen" w:hAnsi="Sylfaen" w:cs="Sylfaen"/>
          <w:b/>
          <w:lang w:val="ka-GE"/>
        </w:rPr>
        <w:t>სამუშაოების</w:t>
      </w:r>
      <w:r w:rsidR="00E168D5">
        <w:rPr>
          <w:rFonts w:ascii="Sylfaen" w:hAnsi="Sylfaen" w:cs="Sylfaen"/>
          <w:b/>
          <w:lang w:val="ka-GE"/>
        </w:rPr>
        <w:t xml:space="preserve"> </w:t>
      </w:r>
      <w:r w:rsidR="008D3CB4" w:rsidRPr="00C133F6">
        <w:rPr>
          <w:rFonts w:ascii="Sylfaen" w:hAnsi="Sylfaen" w:cs="Sylfaen"/>
          <w:b/>
          <w:bCs/>
          <w:lang w:val="ka-GE"/>
        </w:rPr>
        <w:t>შესყიდვ</w:t>
      </w:r>
      <w:r w:rsidR="00BF46B5" w:rsidRPr="00C133F6">
        <w:rPr>
          <w:rFonts w:ascii="Sylfaen" w:hAnsi="Sylfaen" w:cs="Sylfaen"/>
          <w:b/>
          <w:bCs/>
          <w:lang w:val="ka-GE"/>
        </w:rPr>
        <w:t>აზე</w:t>
      </w:r>
      <w:r w:rsidR="006B7980" w:rsidRPr="00C133F6">
        <w:rPr>
          <w:rFonts w:ascii="Sylfaen" w:hAnsi="Sylfaen" w:cs="Sylfaen"/>
          <w:b/>
          <w:bCs/>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DF07123" w:rsid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 xml:space="preserve">ტენდერი ცხადდება </w:t>
      </w:r>
      <w:r w:rsidR="00C133F6">
        <w:rPr>
          <w:rFonts w:ascii="Sylfaen" w:hAnsi="Sylfaen" w:cs="Sylfaen"/>
          <w:b/>
          <w:bCs/>
          <w:color w:val="EE0000"/>
          <w:u w:val="single"/>
          <w:lang w:val="ka-GE"/>
        </w:rPr>
        <w:t>1</w:t>
      </w:r>
      <w:r w:rsidRPr="005F3F95">
        <w:rPr>
          <w:rFonts w:ascii="Sylfaen" w:hAnsi="Sylfaen" w:cs="Sylfaen"/>
          <w:b/>
          <w:bCs/>
          <w:color w:val="EE0000"/>
          <w:u w:val="single"/>
          <w:lang w:val="ka-GE"/>
        </w:rPr>
        <w:t xml:space="preserve"> ლოტად.</w:t>
      </w:r>
    </w:p>
    <w:p w14:paraId="56530425" w14:textId="77777777" w:rsidR="00F35FEA" w:rsidRDefault="00F35FEA" w:rsidP="00DE5EA9">
      <w:pPr>
        <w:spacing w:after="0" w:line="240" w:lineRule="auto"/>
        <w:jc w:val="both"/>
        <w:rPr>
          <w:rFonts w:ascii="Sylfaen" w:hAnsi="Sylfaen" w:cs="Sylfaen"/>
          <w:b/>
          <w:bCs/>
          <w:color w:val="EE0000"/>
          <w:u w:val="single"/>
          <w:lang w:val="ka-GE"/>
        </w:rPr>
      </w:pPr>
    </w:p>
    <w:p w14:paraId="232133B9" w14:textId="77777777" w:rsidR="000E17F4" w:rsidRPr="000E17F4" w:rsidRDefault="000E17F4" w:rsidP="000E17F4">
      <w:pPr>
        <w:pStyle w:val="ListParagraph"/>
        <w:numPr>
          <w:ilvl w:val="0"/>
          <w:numId w:val="18"/>
        </w:numPr>
        <w:spacing w:after="0" w:line="240" w:lineRule="auto"/>
        <w:ind w:left="360" w:right="90"/>
        <w:jc w:val="both"/>
        <w:rPr>
          <w:rFonts w:ascii="Sylfaen" w:hAnsi="Sylfaen" w:cs="Sylfaen"/>
          <w:b/>
          <w:bCs/>
          <w:u w:val="single"/>
          <w:lang w:val="ka-GE"/>
        </w:rPr>
      </w:pPr>
      <w:r w:rsidRPr="000E17F4">
        <w:rPr>
          <w:rFonts w:ascii="Sylfaen" w:hAnsi="Sylfaen" w:cs="Sylfaen"/>
          <w:b/>
          <w:bCs/>
          <w:u w:val="single"/>
          <w:lang w:val="ka-GE"/>
        </w:rPr>
        <w:t>ისაკაძის ქუჩა_წყალასდენის ქსელის რეაბილიტაცია</w:t>
      </w:r>
    </w:p>
    <w:p w14:paraId="4BCA12C7" w14:textId="77777777" w:rsidR="000E17F4" w:rsidRPr="000E17F4" w:rsidRDefault="000E17F4" w:rsidP="000E17F4">
      <w:pPr>
        <w:pStyle w:val="ListParagraph"/>
        <w:numPr>
          <w:ilvl w:val="0"/>
          <w:numId w:val="18"/>
        </w:numPr>
        <w:spacing w:after="0" w:line="240" w:lineRule="auto"/>
        <w:ind w:left="360" w:right="90"/>
        <w:jc w:val="both"/>
        <w:rPr>
          <w:rFonts w:ascii="Sylfaen" w:hAnsi="Sylfaen" w:cs="Sylfaen"/>
          <w:b/>
          <w:bCs/>
          <w:u w:val="single"/>
          <w:lang w:val="ka-GE"/>
        </w:rPr>
      </w:pPr>
      <w:r w:rsidRPr="000E17F4">
        <w:rPr>
          <w:rFonts w:ascii="Sylfaen" w:hAnsi="Sylfaen" w:cs="Sylfaen"/>
          <w:b/>
          <w:bCs/>
          <w:u w:val="single"/>
          <w:lang w:val="ka-GE"/>
        </w:rPr>
        <w:t>ისაკაძის ქუჩა_წყალარინების ქსელის რეაბილიტაცია</w:t>
      </w:r>
    </w:p>
    <w:p w14:paraId="29BC82CE" w14:textId="223F3C94" w:rsidR="00C917B0" w:rsidRDefault="000E17F4" w:rsidP="000E17F4">
      <w:pPr>
        <w:pStyle w:val="ListParagraph"/>
        <w:numPr>
          <w:ilvl w:val="0"/>
          <w:numId w:val="18"/>
        </w:numPr>
        <w:spacing w:after="0" w:line="240" w:lineRule="auto"/>
        <w:ind w:left="360" w:right="90"/>
        <w:jc w:val="both"/>
        <w:rPr>
          <w:rFonts w:ascii="Sylfaen" w:hAnsi="Sylfaen" w:cs="Sylfaen"/>
          <w:b/>
          <w:bCs/>
          <w:u w:val="single"/>
          <w:lang w:val="ka-GE"/>
        </w:rPr>
      </w:pPr>
      <w:r w:rsidRPr="000E17F4">
        <w:rPr>
          <w:rFonts w:ascii="Sylfaen" w:hAnsi="Sylfaen" w:cs="Sylfaen"/>
          <w:b/>
          <w:bCs/>
          <w:u w:val="single"/>
          <w:lang w:val="ka-GE"/>
        </w:rPr>
        <w:t>ბახტრიონის ქუჩა N11ბ_წყალარინების ქსელის რეაბილიტაცია</w:t>
      </w:r>
    </w:p>
    <w:p w14:paraId="2A18DC6E" w14:textId="77777777" w:rsidR="000E17F4" w:rsidRPr="00FE276A" w:rsidRDefault="000E17F4" w:rsidP="000E17F4">
      <w:pPr>
        <w:pStyle w:val="ListParagraph"/>
        <w:spacing w:after="0" w:line="240" w:lineRule="auto"/>
        <w:ind w:right="90"/>
        <w:jc w:val="both"/>
        <w:rPr>
          <w:rFonts w:ascii="Sylfaen" w:hAnsi="Sylfaen"/>
          <w:b/>
          <w:i/>
          <w:iCs/>
          <w:u w:val="single"/>
          <w:lang w:val="ka-GE"/>
        </w:rPr>
      </w:pPr>
    </w:p>
    <w:p w14:paraId="14EEC15E" w14:textId="58786100" w:rsidR="006467EA" w:rsidRDefault="006467EA" w:rsidP="006467EA">
      <w:pPr>
        <w:spacing w:after="0" w:line="240" w:lineRule="auto"/>
        <w:ind w:right="90"/>
        <w:jc w:val="both"/>
        <w:rPr>
          <w:rFonts w:ascii="Sylfaen" w:hAnsi="Sylfaen"/>
          <w:b/>
          <w:i/>
          <w:iCs/>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r w:rsidR="00AC52D0">
        <w:rPr>
          <w:rFonts w:ascii="Sylfaen" w:hAnsi="Sylfaen"/>
          <w:b/>
          <w:i/>
          <w:iCs/>
          <w:color w:val="EE0000"/>
          <w:u w:val="single"/>
          <w:lang w:val="ka-GE"/>
        </w:rPr>
        <w:t>.</w:t>
      </w: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AC52D0">
        <w:rPr>
          <w:rFonts w:ascii="Sylfaen" w:hAnsi="Sylfaen"/>
          <w:b/>
          <w:i/>
          <w:iCs/>
          <w:color w:val="EE0000"/>
          <w:u w:val="single"/>
          <w:lang w:val="ka-G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2D6B57" w:rsidRDefault="002D6B57" w:rsidP="002D6B57">
      <w:pPr>
        <w:spacing w:after="0" w:line="240" w:lineRule="auto"/>
        <w:ind w:left="360" w:right="90"/>
        <w:jc w:val="both"/>
        <w:rPr>
          <w:rFonts w:ascii="Sylfaen" w:hAnsi="Sylfaen"/>
          <w:b/>
          <w:i/>
          <w:iCs/>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04084FC3" w:rsidR="00DB5C8D" w:rsidRDefault="00C917B0" w:rsidP="00875ADF">
      <w:pPr>
        <w:spacing w:after="0" w:line="240" w:lineRule="auto"/>
        <w:jc w:val="both"/>
        <w:rPr>
          <w:rFonts w:ascii="Sylfaen" w:hAnsi="Sylfaen" w:cs="Sylfaen"/>
          <w:lang w:val="ka-GE"/>
        </w:rPr>
      </w:pPr>
      <w:r w:rsidRPr="00C917B0">
        <w:rPr>
          <w:rFonts w:ascii="Sylfaen" w:hAnsi="Sylfaen" w:cs="Sylfaen"/>
          <w:b/>
          <w:lang w:val="ka-GE"/>
        </w:rPr>
        <w:t xml:space="preserve">ქ. თბილისში, </w:t>
      </w:r>
      <w:r w:rsidR="00AF073E">
        <w:rPr>
          <w:rFonts w:ascii="Sylfaen" w:hAnsi="Sylfaen" w:cs="Sylfaen"/>
          <w:b/>
          <w:lang w:val="ka-GE"/>
        </w:rPr>
        <w:t>ბახტრიონის ქუჩა N11ბ-ს მიმდებარედ და ისაკაძის ქუჩაზე წყალსადენისა და წყალარინების</w:t>
      </w:r>
      <w:r w:rsidR="00AF073E" w:rsidRPr="00BE76CC">
        <w:rPr>
          <w:rFonts w:ascii="Sylfaen" w:hAnsi="Sylfaen" w:cs="Sylfaen"/>
          <w:b/>
          <w:lang w:val="ka-GE"/>
        </w:rPr>
        <w:t xml:space="preserve"> ქსელ</w:t>
      </w:r>
      <w:r w:rsidR="00AF073E">
        <w:rPr>
          <w:rFonts w:ascii="Sylfaen" w:hAnsi="Sylfaen" w:cs="Sylfaen"/>
          <w:b/>
          <w:lang w:val="ka-GE"/>
        </w:rPr>
        <w:t>ებ</w:t>
      </w:r>
      <w:r w:rsidR="00AF073E" w:rsidRPr="00BE76CC">
        <w:rPr>
          <w:rFonts w:ascii="Sylfaen" w:hAnsi="Sylfaen" w:cs="Sylfaen"/>
          <w:b/>
          <w:lang w:val="ka-GE"/>
        </w:rPr>
        <w:t xml:space="preserve">ის </w:t>
      </w:r>
      <w:r w:rsidR="00AF073E">
        <w:rPr>
          <w:rFonts w:ascii="Sylfaen" w:hAnsi="Sylfaen" w:cs="Sylfaen"/>
          <w:b/>
          <w:lang w:val="ka-GE"/>
        </w:rPr>
        <w:t xml:space="preserve">სარეაბილიტაციო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პროექტის შესაბამისად</w:t>
      </w:r>
      <w:r w:rsidR="00546E82">
        <w:rPr>
          <w:rFonts w:ascii="Sylfaen" w:hAnsi="Sylfaen" w:cs="Sylfaen"/>
          <w:lang w:val="ka-GE"/>
        </w:rPr>
        <w:t>.</w:t>
      </w:r>
    </w:p>
    <w:p w14:paraId="7ADF639C" w14:textId="7370B063" w:rsidR="00CE56EA" w:rsidRPr="00AC52D0"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2EEB64A0"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sidR="00D44091">
        <w:rPr>
          <w:rFonts w:ascii="Sylfaen" w:hAnsi="Sylfaen" w:cs="Sylfaen"/>
          <w:b/>
          <w:lang w:val="ka-GE"/>
        </w:rPr>
        <w:t>, ქ. რუსთავი, წმინდა ნინოს ქ. N5</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AC52D0">
      <w:pPr>
        <w:jc w:val="both"/>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lastRenderedPageBreak/>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Default="00F57244" w:rsidP="00E70E49">
      <w:pPr>
        <w:spacing w:after="0" w:line="240" w:lineRule="auto"/>
        <w:jc w:val="both"/>
        <w:rPr>
          <w:rFonts w:ascii="Sylfaen" w:hAnsi="Sylfaen" w:cs="Sylfaen"/>
          <w:lang w:val="ka-GE"/>
        </w:rPr>
      </w:pPr>
    </w:p>
    <w:p w14:paraId="24311423" w14:textId="6BF8BA3F" w:rsidR="00387591" w:rsidRPr="00F8438F" w:rsidRDefault="00950D10" w:rsidP="00CB1F48">
      <w:pPr>
        <w:spacing w:after="0" w:line="240" w:lineRule="auto"/>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8CD07F7" w:rsidR="00392707" w:rsidRDefault="00D527CB" w:rsidP="00CB1F48">
      <w:pPr>
        <w:spacing w:after="0" w:line="240" w:lineRule="auto"/>
        <w:jc w:val="both"/>
        <w:rPr>
          <w:rFonts w:ascii="Sylfaen" w:hAnsi="Sylfaen"/>
          <w:b/>
          <w:bCs/>
          <w:color w:val="FF0000"/>
          <w:lang w:val="ka-GE"/>
        </w:rPr>
      </w:pPr>
      <w:r w:rsidRPr="00F8438F">
        <w:rPr>
          <w:rFonts w:ascii="Sylfaen" w:hAnsi="Sylfaen" w:cs="Sylfaen"/>
          <w:color w:val="222222"/>
          <w:shd w:val="clear" w:color="auto" w:fill="FFFFFF"/>
          <w:lang w:val="ka-GE"/>
        </w:rPr>
        <w:t>პრეტენდენტმა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უნდა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წარმოადგინოს</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განფასება</w:t>
      </w:r>
      <w:r w:rsidRPr="00F8438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EF276E" w:rsidRPr="00E47965">
        <w:rPr>
          <w:rFonts w:ascii="Sylfaen" w:hAnsi="Sylfaen"/>
          <w:b/>
          <w:bCs/>
          <w:color w:val="FF0000"/>
          <w:lang w:val="ka-GE"/>
        </w:rPr>
        <w:t xml:space="preserve">III და </w:t>
      </w:r>
      <w:r w:rsidR="00605623">
        <w:rPr>
          <w:rFonts w:ascii="Sylfaen" w:hAnsi="Sylfaen"/>
          <w:b/>
          <w:bCs/>
          <w:color w:val="FF0000"/>
          <w:lang w:val="ka-GE"/>
        </w:rPr>
        <w:t>I</w:t>
      </w:r>
      <w:r w:rsidR="001F5DE5" w:rsidRPr="00E47965">
        <w:rPr>
          <w:rFonts w:ascii="Sylfaen" w:hAnsi="Sylfaen"/>
          <w:b/>
          <w:bCs/>
          <w:color w:val="FF0000"/>
          <w:lang w:val="ka-GE"/>
        </w:rPr>
        <w:t>V</w:t>
      </w:r>
      <w:r w:rsidR="00605623" w:rsidRPr="006A7856">
        <w:rPr>
          <w:rFonts w:ascii="Sylfaen" w:hAnsi="Sylfaen"/>
          <w:b/>
          <w:bCs/>
          <w:color w:val="FF0000"/>
          <w:lang w:val="ka-GE"/>
        </w:rPr>
        <w:t xml:space="preserve"> კვარტლ</w:t>
      </w:r>
      <w:r w:rsidR="00EF276E">
        <w:rPr>
          <w:rFonts w:ascii="Sylfaen" w:hAnsi="Sylfaen"/>
          <w:b/>
          <w:bCs/>
          <w:color w:val="FF0000"/>
          <w:lang w:val="ka-GE"/>
        </w:rPr>
        <w:t>ებ</w:t>
      </w:r>
      <w:r w:rsidR="00605623" w:rsidRPr="006A7856">
        <w:rPr>
          <w:rFonts w:ascii="Sylfaen" w:hAnsi="Sylfaen"/>
          <w:b/>
          <w:bCs/>
          <w:color w:val="FF0000"/>
          <w:lang w:val="ka-GE"/>
        </w:rPr>
        <w:t>ის სამშენებლო რესურსული ფასების კრებული „სნიპი“-ს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70C5FE45" w14:textId="77777777" w:rsidR="00FE5381" w:rsidRPr="00255EB0" w:rsidRDefault="00FE5381" w:rsidP="00CB1F48">
      <w:pPr>
        <w:spacing w:after="0" w:line="240" w:lineRule="auto"/>
        <w:jc w:val="both"/>
        <w:rPr>
          <w:rFonts w:ascii="Sylfaen" w:hAnsi="Sylfaen" w:cs="Sylfaen"/>
          <w:color w:val="222222"/>
          <w:shd w:val="clear" w:color="auto" w:fill="FFFFFF"/>
          <w:lang w:val="ka-GE"/>
        </w:rPr>
      </w:pPr>
    </w:p>
    <w:p w14:paraId="5AAAF0F3" w14:textId="71F41022" w:rsidR="00FD0815" w:rsidRPr="007B0071" w:rsidRDefault="00056A31" w:rsidP="00CB1F48">
      <w:pPr>
        <w:spacing w:after="0" w:line="240" w:lineRule="auto"/>
        <w:rPr>
          <w:rFonts w:ascii="Sylfaen" w:hAnsi="Sylfaen"/>
          <w:b/>
          <w:lang w:val="ka-GE"/>
        </w:rPr>
      </w:pPr>
      <w:r w:rsidRPr="00F8438F">
        <w:rPr>
          <w:rFonts w:ascii="Sylfaen" w:hAnsi="Sylfaen" w:cs="Sylfaen"/>
          <w:b/>
          <w:lang w:val="ka-GE"/>
        </w:rPr>
        <w:t>1</w:t>
      </w:r>
      <w:r w:rsidR="00C76391" w:rsidRPr="00F8438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F152F88" w14:textId="3E149903" w:rsidR="00A94A19"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B19CA">
        <w:rPr>
          <w:rFonts w:ascii="Sylfaen" w:hAnsi="Sylfaen"/>
          <w:lang w:val="ka-GE"/>
        </w:rPr>
        <w:t xml:space="preserve">- </w:t>
      </w:r>
      <w:r w:rsidR="00346F34">
        <w:rPr>
          <w:rFonts w:ascii="Sylfaen" w:hAnsi="Sylfaen"/>
          <w:lang w:val="ka-GE"/>
        </w:rPr>
        <w:t>ისაკაძის</w:t>
      </w:r>
      <w:r w:rsidR="0069564B">
        <w:rPr>
          <w:rFonts w:ascii="Sylfaen" w:hAnsi="Sylfaen"/>
          <w:lang w:val="ka-GE"/>
        </w:rPr>
        <w:t xml:space="preserve"> და </w:t>
      </w:r>
      <w:r w:rsidR="00346F34">
        <w:rPr>
          <w:rFonts w:ascii="Sylfaen" w:hAnsi="Sylfaen"/>
          <w:lang w:val="ka-GE"/>
        </w:rPr>
        <w:t>ბახტრიონი N11ბ</w:t>
      </w:r>
      <w:r w:rsidR="00F2767A">
        <w:rPr>
          <w:rFonts w:ascii="Sylfaen" w:hAnsi="Sylfaen"/>
          <w:lang w:val="ka-GE"/>
        </w:rPr>
        <w:t xml:space="preserve"> ქუჩ</w:t>
      </w:r>
      <w:r w:rsidR="0069564B">
        <w:rPr>
          <w:rFonts w:ascii="Sylfaen" w:hAnsi="Sylfaen"/>
          <w:lang w:val="ka-GE"/>
        </w:rPr>
        <w:t>ები</w:t>
      </w:r>
      <w:r w:rsidR="00F2767A">
        <w:rPr>
          <w:rFonts w:ascii="Sylfaen" w:hAnsi="Sylfaen"/>
          <w:lang w:val="ka-GE"/>
        </w:rPr>
        <w:t>.</w:t>
      </w:r>
    </w:p>
    <w:p w14:paraId="1E3773B6" w14:textId="0BF55D9E" w:rsidR="009203F4"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6955CE92" w14:textId="08B94E71" w:rsid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w:t>
      </w:r>
      <w:r w:rsidR="00F8438F">
        <w:rPr>
          <w:rFonts w:ascii="Sylfaen" w:hAnsi="Sylfaen"/>
          <w:b/>
          <w:bCs/>
          <w:color w:val="FF0000"/>
          <w:lang w:val="ka-GE"/>
        </w:rPr>
        <w:t>ნ</w:t>
      </w:r>
      <w:r w:rsidR="0026144D" w:rsidRPr="00CB1F48">
        <w:rPr>
          <w:rFonts w:ascii="Sylfaen" w:hAnsi="Sylfaen"/>
          <w:b/>
          <w:bCs/>
          <w:color w:val="FF0000"/>
          <w:lang w:val="ka-GE"/>
        </w:rPr>
        <w:t>სახორციელებელი</w:t>
      </w:r>
      <w:r w:rsidRPr="00CB1F48">
        <w:rPr>
          <w:rFonts w:ascii="Sylfaen" w:hAnsi="Sylfaen"/>
          <w:b/>
          <w:bCs/>
          <w:color w:val="FF0000"/>
          <w:lang w:val="ka-GE"/>
        </w:rPr>
        <w:t xml:space="preserve"> პროექტების რაოდენობა</w:t>
      </w:r>
      <w:r w:rsidR="00F8438F">
        <w:rPr>
          <w:rFonts w:ascii="Sylfaen" w:hAnsi="Sylfaen"/>
          <w:b/>
          <w:bCs/>
          <w:color w:val="FF0000"/>
          <w:lang w:val="ka-GE"/>
        </w:rPr>
        <w:t xml:space="preserve"> </w:t>
      </w:r>
      <w:r w:rsidRPr="00CB1F48">
        <w:rPr>
          <w:rFonts w:ascii="Sylfaen" w:hAnsi="Sylfaen"/>
          <w:b/>
          <w:bCs/>
          <w:color w:val="FF0000"/>
          <w:lang w:val="ka-GE"/>
        </w:rPr>
        <w:t>-</w:t>
      </w:r>
      <w:r w:rsidR="0069525A">
        <w:rPr>
          <w:rFonts w:ascii="Sylfaen" w:hAnsi="Sylfaen"/>
          <w:b/>
          <w:bCs/>
          <w:color w:val="FF0000"/>
          <w:lang w:val="ka-GE"/>
        </w:rPr>
        <w:t>2</w:t>
      </w:r>
      <w:r w:rsidR="00F8438F">
        <w:rPr>
          <w:rFonts w:ascii="Sylfaen" w:hAnsi="Sylfaen"/>
          <w:b/>
          <w:bCs/>
          <w:color w:val="FF0000"/>
          <w:lang w:val="ka-GE"/>
        </w:rPr>
        <w:t>.</w:t>
      </w:r>
    </w:p>
    <w:p w14:paraId="612E3B84" w14:textId="77777777" w:rsidR="00FE5381" w:rsidRPr="00E34EA3" w:rsidRDefault="00FE5381"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sidRPr="00F8438F">
        <w:rPr>
          <w:rFonts w:ascii="Sylfaen" w:hAnsi="Sylfaen"/>
          <w:b/>
          <w:lang w:val="ka-GE"/>
        </w:rPr>
        <w:t>1.5</w:t>
      </w:r>
      <w:r w:rsidR="0044376C" w:rsidRPr="00F8438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t>1.6</w:t>
      </w:r>
      <w:r w:rsidR="00CF7A57" w:rsidRPr="00F8438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F8438F" w:rsidRDefault="00777DC3" w:rsidP="00CB1F48">
      <w:pPr>
        <w:spacing w:after="0" w:line="240" w:lineRule="auto"/>
        <w:jc w:val="both"/>
        <w:rPr>
          <w:rFonts w:ascii="Sylfaen" w:hAnsi="Sylfaen"/>
          <w:sz w:val="10"/>
          <w:lang w:val="ka-GE"/>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F8438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F8438F">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lastRenderedPageBreak/>
        <w:t>1.</w:t>
      </w:r>
      <w:r w:rsidR="00DE5EA9" w:rsidRPr="00764439">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8AE14FF"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9564B" w:rsidRPr="00E47965">
        <w:rPr>
          <w:rFonts w:ascii="Sylfaen" w:hAnsi="Sylfaen"/>
          <w:b/>
          <w:bCs/>
          <w:color w:val="FF0000"/>
          <w:lang w:val="ka-GE"/>
        </w:rPr>
        <w:t xml:space="preserve">III და </w:t>
      </w:r>
      <w:r w:rsidR="0069564B">
        <w:rPr>
          <w:rFonts w:ascii="Sylfaen" w:hAnsi="Sylfaen"/>
          <w:b/>
          <w:bCs/>
          <w:color w:val="FF0000"/>
          <w:lang w:val="ka-GE"/>
        </w:rPr>
        <w:t>I</w:t>
      </w:r>
      <w:r w:rsidR="0069564B" w:rsidRPr="00E47965">
        <w:rPr>
          <w:rFonts w:ascii="Sylfaen" w:hAnsi="Sylfaen"/>
          <w:b/>
          <w:bCs/>
          <w:color w:val="FF0000"/>
          <w:lang w:val="ka-GE"/>
        </w:rPr>
        <w:t>V</w:t>
      </w:r>
      <w:r w:rsidR="0069564B"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F8438F">
      <w:pPr>
        <w:spacing w:line="240" w:lineRule="auto"/>
        <w:jc w:val="both"/>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E47965" w:rsidRDefault="00C7542B" w:rsidP="00E70E49">
      <w:pPr>
        <w:spacing w:line="240" w:lineRule="auto"/>
        <w:rPr>
          <w:rFonts w:ascii="Sylfaen" w:hAnsi="Sylfaen"/>
          <w:lang w:val="ka-GE"/>
        </w:rPr>
      </w:pPr>
      <w:r>
        <w:rPr>
          <w:rFonts w:ascii="Sylfaen" w:hAnsi="Sylfaen"/>
          <w:lang w:val="ka-GE"/>
        </w:rPr>
        <w:t>2</w:t>
      </w:r>
      <w:r w:rsidR="00A56EFE">
        <w:rPr>
          <w:rFonts w:ascii="Sylfaen" w:hAnsi="Sylfaen"/>
          <w:lang w:val="ka-GE"/>
        </w:rPr>
        <w:t>.</w:t>
      </w:r>
      <w:r w:rsidRPr="00E47965">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47965">
        <w:rPr>
          <w:rFonts w:ascii="Sylfaen" w:hAnsi="Sylfaen"/>
          <w:lang w:val="ka-GE"/>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sidRPr="00E47965">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47965">
        <w:rPr>
          <w:rFonts w:ascii="Sylfaen" w:hAnsi="Sylfaen"/>
          <w:lang w:val="ka-GE"/>
        </w:rPr>
        <w:t xml:space="preserve"> 1.6</w:t>
      </w:r>
      <w:r w:rsidR="00EA22AE" w:rsidRPr="00E47965">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47965">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sidRPr="00E47965">
        <w:rPr>
          <w:rFonts w:ascii="Sylfaen" w:hAnsi="Sylfaen"/>
          <w:lang w:val="ka-GE"/>
        </w:rPr>
        <w:t>5</w:t>
      </w:r>
      <w:r w:rsidR="00DB4B6C" w:rsidRPr="00E47965">
        <w:rPr>
          <w:rFonts w:ascii="Sylfaen" w:hAnsi="Sylfaen"/>
          <w:lang w:val="ka-GE"/>
        </w:rPr>
        <w:t>.</w:t>
      </w:r>
      <w:r w:rsidR="00DE5EA9" w:rsidRPr="00E47965">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sidRPr="00E47965">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sidRPr="00E47965">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sidRPr="00E47965">
        <w:rPr>
          <w:rFonts w:ascii="Sylfaen" w:hAnsi="Sylfaen"/>
          <w:b/>
          <w:color w:val="FF0000"/>
          <w:u w:val="single"/>
          <w:lang w:val="ka-G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348EF85"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1833D4">
        <w:rPr>
          <w:rFonts w:ascii="Sylfaen" w:hAnsi="Sylfaen" w:cs="Sylfaen"/>
          <w:b/>
          <w:sz w:val="20"/>
          <w:szCs w:val="20"/>
          <w:lang w:val="ka-GE"/>
        </w:rPr>
        <w:t>6</w:t>
      </w:r>
      <w:r w:rsidRPr="00C32F5D">
        <w:rPr>
          <w:rFonts w:ascii="Sylfaen" w:hAnsi="Sylfaen" w:cs="Sylfaen"/>
          <w:b/>
          <w:sz w:val="20"/>
          <w:szCs w:val="20"/>
          <w:lang w:val="ka-GE"/>
        </w:rPr>
        <w:t xml:space="preserve"> </w:t>
      </w:r>
      <w:r w:rsidRPr="00D270AC">
        <w:rPr>
          <w:rFonts w:ascii="Sylfaen" w:hAnsi="Sylfaen" w:cs="Sylfaen"/>
          <w:b/>
          <w:sz w:val="20"/>
          <w:szCs w:val="20"/>
          <w:lang w:val="ka-GE"/>
        </w:rPr>
        <w:t xml:space="preserve">წლის </w:t>
      </w:r>
      <w:r w:rsidR="00B96CF9">
        <w:rPr>
          <w:rFonts w:ascii="Sylfaen" w:hAnsi="Sylfaen" w:cs="Sylfaen"/>
          <w:b/>
          <w:sz w:val="20"/>
          <w:szCs w:val="20"/>
          <w:lang w:val="ka-GE"/>
        </w:rPr>
        <w:t>10</w:t>
      </w:r>
      <w:r w:rsidR="00813815">
        <w:rPr>
          <w:rFonts w:ascii="Sylfaen" w:hAnsi="Sylfaen" w:cs="Sylfaen"/>
          <w:b/>
          <w:sz w:val="20"/>
          <w:szCs w:val="20"/>
          <w:lang w:val="ka-GE"/>
        </w:rPr>
        <w:t xml:space="preserve"> ივ</w:t>
      </w:r>
      <w:r w:rsidR="00B96CF9">
        <w:rPr>
          <w:rFonts w:ascii="Sylfaen" w:hAnsi="Sylfaen" w:cs="Sylfaen"/>
          <w:b/>
          <w:sz w:val="20"/>
          <w:szCs w:val="20"/>
          <w:lang w:val="ka-GE"/>
        </w:rPr>
        <w:t>ლ</w:t>
      </w:r>
      <w:r w:rsidR="00813815">
        <w:rPr>
          <w:rFonts w:ascii="Sylfaen" w:hAnsi="Sylfaen" w:cs="Sylfaen"/>
          <w:b/>
          <w:sz w:val="20"/>
          <w:szCs w:val="20"/>
          <w:lang w:val="ka-GE"/>
        </w:rPr>
        <w:t>ისი</w:t>
      </w:r>
      <w:r w:rsidR="001833D4">
        <w:rPr>
          <w:rFonts w:ascii="Sylfaen" w:hAnsi="Sylfaen" w:cs="Sylfaen"/>
          <w:b/>
          <w:sz w:val="20"/>
          <w:szCs w:val="20"/>
          <w:lang w:val="ka-GE"/>
        </w:rPr>
        <w:t>,</w:t>
      </w:r>
      <w:r w:rsidR="00727AB8" w:rsidRPr="00E47965">
        <w:rPr>
          <w:rFonts w:ascii="Sylfaen" w:hAnsi="Sylfaen" w:cs="Sylfaen"/>
          <w:b/>
          <w:sz w:val="20"/>
          <w:szCs w:val="20"/>
          <w:lang w:val="ka-GE"/>
        </w:rPr>
        <w:t xml:space="preserve"> </w:t>
      </w:r>
      <w:r w:rsidR="00B42770" w:rsidRPr="00D270AC">
        <w:rPr>
          <w:rFonts w:ascii="Sylfaen" w:hAnsi="Sylfaen" w:cs="Sylfaen"/>
          <w:b/>
          <w:sz w:val="20"/>
          <w:szCs w:val="20"/>
          <w:lang w:val="ka-GE"/>
        </w:rPr>
        <w:t>1</w:t>
      </w:r>
      <w:r w:rsidR="00B96CF9">
        <w:rPr>
          <w:rFonts w:ascii="Sylfaen" w:hAnsi="Sylfaen" w:cs="Sylfaen"/>
          <w:b/>
          <w:sz w:val="20"/>
          <w:szCs w:val="20"/>
          <w:lang w:val="ka-GE"/>
        </w:rPr>
        <w:t>6</w:t>
      </w:r>
      <w:r w:rsidR="00B42770" w:rsidRPr="00D270AC">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lastRenderedPageBreak/>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170307" w:rsidRDefault="00C55160" w:rsidP="00CC4789">
      <w:pPr>
        <w:spacing w:after="0" w:line="360" w:lineRule="auto"/>
        <w:ind w:firstLine="426"/>
        <w:jc w:val="both"/>
        <w:rPr>
          <w:rFonts w:ascii="AcadNusx" w:hAnsi="AcadNusx"/>
          <w:b/>
          <w:i/>
          <w:sz w:val="16"/>
          <w:szCs w:val="16"/>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w:t>
      </w:r>
      <w:r w:rsidR="00C55160">
        <w:rPr>
          <w:rFonts w:ascii="Sylfaen" w:hAnsi="Sylfaen"/>
          <w:color w:val="000000"/>
          <w:lang w:val="ka-GE"/>
        </w:rPr>
        <w:lastRenderedPageBreak/>
        <w:t xml:space="preserve">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3C7CD6"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28BF6BFB" w14:textId="77777777" w:rsidR="003C7CD6" w:rsidRPr="00417492" w:rsidRDefault="003C7CD6" w:rsidP="003C7CD6">
      <w:pPr>
        <w:pStyle w:val="ListParagraph"/>
        <w:spacing w:after="0" w:line="240" w:lineRule="auto"/>
        <w:ind w:left="1440"/>
        <w:jc w:val="both"/>
        <w:rPr>
          <w:rFonts w:ascii="Sylfaen" w:hAnsi="Sylfaen"/>
          <w:b/>
          <w:lang w:val="ka-GE"/>
        </w:rPr>
      </w:pP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F85F62F" w14:textId="77777777" w:rsidR="003C7CD6" w:rsidRDefault="003C7CD6" w:rsidP="00F94B27">
      <w:pPr>
        <w:spacing w:after="0" w:line="360" w:lineRule="auto"/>
        <w:jc w:val="both"/>
        <w:rPr>
          <w:rFonts w:ascii="Sylfaen" w:hAnsi="Sylfaen" w:cs="Sylfaen"/>
          <w:b/>
          <w:u w:val="single"/>
          <w:lang w:val="ka-GE"/>
        </w:rPr>
      </w:pPr>
    </w:p>
    <w:p w14:paraId="6A59BC16" w14:textId="77777777" w:rsidR="001E3DBA" w:rsidRDefault="001E3DBA"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19ED7430" w14:textId="77777777" w:rsidR="003C7CD6" w:rsidRPr="009406AF" w:rsidRDefault="003C7CD6" w:rsidP="009406AF">
      <w:pPr>
        <w:spacing w:after="0"/>
        <w:jc w:val="both"/>
        <w:rPr>
          <w:rFonts w:ascii="Sylfaen" w:hAnsi="Sylfaen"/>
          <w:lang w:val="ka-GE"/>
        </w:rPr>
      </w:pPr>
    </w:p>
    <w:p w14:paraId="3F6143A5" w14:textId="77777777" w:rsidR="003C7CD6" w:rsidRPr="002237DF" w:rsidRDefault="003C7CD6" w:rsidP="003C7CD6">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116CE876" w14:textId="77777777" w:rsidR="003C7CD6" w:rsidRPr="007B0071" w:rsidRDefault="003C7CD6" w:rsidP="003C7CD6">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1A1EB057" w14:textId="77777777" w:rsidR="003C7CD6" w:rsidRPr="002237DF" w:rsidRDefault="003C7CD6" w:rsidP="003C7CD6">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Pr="004546C4">
          <w:rPr>
            <w:rStyle w:val="Hyperlink"/>
            <w:rFonts w:ascii="Sylfaen" w:hAnsi="Sylfaen"/>
            <w:lang w:val="ka-GE"/>
          </w:rPr>
          <w:t>msilagadze@gwp.ge</w:t>
        </w:r>
      </w:hyperlink>
      <w:r>
        <w:rPr>
          <w:rFonts w:ascii="Sylfaen" w:hAnsi="Sylfaen"/>
          <w:lang w:val="ka-GE"/>
        </w:rPr>
        <w:t xml:space="preserve"> </w:t>
      </w:r>
    </w:p>
    <w:p w14:paraId="265FB94C" w14:textId="77777777" w:rsidR="003C7CD6" w:rsidRPr="00E87030" w:rsidRDefault="003C7CD6" w:rsidP="003C7CD6">
      <w:pPr>
        <w:spacing w:after="0"/>
        <w:jc w:val="both"/>
        <w:rPr>
          <w:rFonts w:ascii="Sylfaen" w:hAnsi="Sylfaen"/>
          <w:lang w:val="ka-GE"/>
        </w:rPr>
      </w:pPr>
      <w:r w:rsidRPr="007B0071">
        <w:rPr>
          <w:rFonts w:ascii="Sylfaen" w:hAnsi="Sylfaen"/>
          <w:lang w:val="ka-GE"/>
        </w:rPr>
        <w:t>ტელ.</w:t>
      </w:r>
      <w:r w:rsidRPr="007B0071">
        <w:rPr>
          <w:rFonts w:ascii="Arial" w:hAnsi="Arial" w:cs="Arial"/>
          <w:lang w:val="ka-GE"/>
        </w:rPr>
        <w:t xml:space="preserve">: </w:t>
      </w:r>
      <w:r w:rsidRPr="00E87030">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96DF43E" w14:textId="77777777" w:rsidR="003C7CD6" w:rsidRPr="00E41D48" w:rsidRDefault="003C7CD6" w:rsidP="003C7CD6">
      <w:pPr>
        <w:spacing w:after="0"/>
        <w:jc w:val="both"/>
        <w:rPr>
          <w:rFonts w:ascii="Sylfaen" w:hAnsi="Sylfaen"/>
          <w:lang w:val="ka-GE"/>
        </w:rPr>
      </w:pPr>
      <w:r w:rsidRPr="00E41D48">
        <w:rPr>
          <w:rFonts w:ascii="Sylfaen" w:hAnsi="Sylfaen"/>
          <w:lang w:val="ka-GE"/>
        </w:rPr>
        <w:t xml:space="preserve">საკონტაქტო პირი: </w:t>
      </w:r>
      <w:r>
        <w:rPr>
          <w:rFonts w:ascii="Sylfaen" w:hAnsi="Sylfaen"/>
          <w:lang w:val="ka-GE"/>
        </w:rPr>
        <w:t>მაგდა ლომთათიძე</w:t>
      </w:r>
    </w:p>
    <w:p w14:paraId="0A3FD57B" w14:textId="77777777" w:rsidR="003C7CD6" w:rsidRPr="00E41D48" w:rsidRDefault="003C7CD6" w:rsidP="003C7CD6">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DED72F9" w14:textId="77777777" w:rsidR="003C7CD6" w:rsidRPr="00E41D48" w:rsidRDefault="003C7CD6" w:rsidP="003C7CD6">
      <w:pPr>
        <w:spacing w:after="0"/>
        <w:jc w:val="both"/>
        <w:rPr>
          <w:rFonts w:ascii="Sylfaen" w:hAnsi="Sylfaen"/>
          <w:lang w:val="ka-GE"/>
        </w:rPr>
      </w:pPr>
      <w:r>
        <w:rPr>
          <w:rFonts w:ascii="Sylfaen" w:hAnsi="Sylfaen"/>
          <w:lang w:val="ka-GE"/>
        </w:rPr>
        <w:t xml:space="preserve">ელ. ფოსტა: </w:t>
      </w:r>
      <w:hyperlink r:id="rId16" w:history="1">
        <w:r w:rsidRPr="003C7CD6">
          <w:rPr>
            <w:rStyle w:val="Hyperlink"/>
            <w:rFonts w:ascii="Sylfaen" w:hAnsi="Sylfaen"/>
            <w:lang w:val="ka-GE"/>
          </w:rPr>
          <w:t>mlomtatidze</w:t>
        </w:r>
        <w:r w:rsidRPr="00230C72">
          <w:rPr>
            <w:rStyle w:val="Hyperlink"/>
            <w:rFonts w:ascii="Sylfaen" w:hAnsi="Sylfaen"/>
            <w:lang w:val="ka-GE"/>
          </w:rPr>
          <w:t>@gwp.ge</w:t>
        </w:r>
      </w:hyperlink>
      <w:r>
        <w:rPr>
          <w:rFonts w:ascii="Sylfaen" w:hAnsi="Sylfaen"/>
          <w:lang w:val="ka-GE"/>
        </w:rPr>
        <w:t xml:space="preserve"> </w:t>
      </w:r>
    </w:p>
    <w:p w14:paraId="2960A981" w14:textId="77777777" w:rsidR="003C7CD6" w:rsidRPr="00E41D48" w:rsidRDefault="003C7CD6" w:rsidP="003C7CD6">
      <w:pPr>
        <w:spacing w:after="0"/>
        <w:jc w:val="both"/>
        <w:rPr>
          <w:rFonts w:ascii="Sylfaen" w:hAnsi="Sylfaen"/>
          <w:lang w:val="ka-GE"/>
        </w:rPr>
      </w:pPr>
      <w:r w:rsidRPr="00E41D48">
        <w:rPr>
          <w:rFonts w:ascii="Sylfaen" w:hAnsi="Sylfaen"/>
          <w:lang w:val="ka-GE"/>
        </w:rPr>
        <w:t>ტელ.: +995 322 931111;</w:t>
      </w:r>
      <w:r>
        <w:rPr>
          <w:rFonts w:ascii="Sylfaen" w:hAnsi="Sylfaen"/>
          <w:lang w:val="ka-GE"/>
        </w:rPr>
        <w:t xml:space="preserve"> </w:t>
      </w:r>
      <w:r w:rsidRPr="00E87030">
        <w:rPr>
          <w:rFonts w:ascii="Sylfaen" w:hAnsi="Sylfaen"/>
          <w:lang w:val="ka-GE"/>
        </w:rPr>
        <w:t>595 22 66 94</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6F004" w14:textId="77777777" w:rsidR="005C1921" w:rsidRDefault="005C1921" w:rsidP="007902EA">
      <w:pPr>
        <w:spacing w:after="0" w:line="240" w:lineRule="auto"/>
      </w:pPr>
      <w:r>
        <w:separator/>
      </w:r>
    </w:p>
  </w:endnote>
  <w:endnote w:type="continuationSeparator" w:id="0">
    <w:p w14:paraId="2334E04D" w14:textId="77777777" w:rsidR="005C1921" w:rsidRDefault="005C192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46055" w14:textId="77777777" w:rsidR="005C1921" w:rsidRDefault="005C1921" w:rsidP="007902EA">
      <w:pPr>
        <w:spacing w:after="0" w:line="240" w:lineRule="auto"/>
      </w:pPr>
      <w:r>
        <w:separator/>
      </w:r>
    </w:p>
  </w:footnote>
  <w:footnote w:type="continuationSeparator" w:id="0">
    <w:p w14:paraId="093C6AED" w14:textId="77777777" w:rsidR="005C1921" w:rsidRDefault="005C192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0D2"/>
    <w:multiLevelType w:val="hybridMultilevel"/>
    <w:tmpl w:val="54B89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BBE"/>
    <w:multiLevelType w:val="hybridMultilevel"/>
    <w:tmpl w:val="C0B0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D70BDF"/>
    <w:multiLevelType w:val="hybridMultilevel"/>
    <w:tmpl w:val="12AE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84532"/>
    <w:multiLevelType w:val="hybridMultilevel"/>
    <w:tmpl w:val="BC96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1"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CA35C8"/>
    <w:multiLevelType w:val="hybridMultilevel"/>
    <w:tmpl w:val="F988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E640745"/>
    <w:multiLevelType w:val="hybridMultilevel"/>
    <w:tmpl w:val="085E6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37113158">
    <w:abstractNumId w:val="16"/>
  </w:num>
  <w:num w:numId="2" w16cid:durableId="1391923553">
    <w:abstractNumId w:val="7"/>
  </w:num>
  <w:num w:numId="3" w16cid:durableId="1498613122">
    <w:abstractNumId w:val="12"/>
  </w:num>
  <w:num w:numId="4" w16cid:durableId="779226708">
    <w:abstractNumId w:val="13"/>
  </w:num>
  <w:num w:numId="5" w16cid:durableId="821123863">
    <w:abstractNumId w:val="10"/>
  </w:num>
  <w:num w:numId="6" w16cid:durableId="2146004045">
    <w:abstractNumId w:val="1"/>
  </w:num>
  <w:num w:numId="7" w16cid:durableId="144011457">
    <w:abstractNumId w:val="11"/>
  </w:num>
  <w:num w:numId="8" w16cid:durableId="523447284">
    <w:abstractNumId w:val="2"/>
  </w:num>
  <w:num w:numId="9" w16cid:durableId="545407550">
    <w:abstractNumId w:val="3"/>
  </w:num>
  <w:num w:numId="10" w16cid:durableId="1836415394">
    <w:abstractNumId w:val="4"/>
  </w:num>
  <w:num w:numId="11" w16cid:durableId="1391417808">
    <w:abstractNumId w:val="8"/>
  </w:num>
  <w:num w:numId="12" w16cid:durableId="668220289">
    <w:abstractNumId w:val="14"/>
  </w:num>
  <w:num w:numId="13" w16cid:durableId="1417633231">
    <w:abstractNumId w:val="6"/>
  </w:num>
  <w:num w:numId="14" w16cid:durableId="1748456242">
    <w:abstractNumId w:val="15"/>
  </w:num>
  <w:num w:numId="15" w16cid:durableId="1516337306">
    <w:abstractNumId w:val="0"/>
  </w:num>
  <w:num w:numId="16" w16cid:durableId="479348053">
    <w:abstractNumId w:val="5"/>
  </w:num>
  <w:num w:numId="17" w16cid:durableId="606356095">
    <w:abstractNumId w:val="9"/>
  </w:num>
  <w:num w:numId="18" w16cid:durableId="132836109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17287"/>
    <w:rsid w:val="000202A5"/>
    <w:rsid w:val="000208E9"/>
    <w:rsid w:val="00024394"/>
    <w:rsid w:val="00026B30"/>
    <w:rsid w:val="00027D70"/>
    <w:rsid w:val="00031452"/>
    <w:rsid w:val="00031E8F"/>
    <w:rsid w:val="000353F8"/>
    <w:rsid w:val="00036CF5"/>
    <w:rsid w:val="00043C7B"/>
    <w:rsid w:val="00046082"/>
    <w:rsid w:val="0004786C"/>
    <w:rsid w:val="00051E54"/>
    <w:rsid w:val="00053EAB"/>
    <w:rsid w:val="0005435C"/>
    <w:rsid w:val="00055E1E"/>
    <w:rsid w:val="00056A31"/>
    <w:rsid w:val="00064AB9"/>
    <w:rsid w:val="000718C8"/>
    <w:rsid w:val="00076E10"/>
    <w:rsid w:val="000811D6"/>
    <w:rsid w:val="00081D42"/>
    <w:rsid w:val="000824DB"/>
    <w:rsid w:val="000907AD"/>
    <w:rsid w:val="00090DB9"/>
    <w:rsid w:val="00092A77"/>
    <w:rsid w:val="00092E77"/>
    <w:rsid w:val="000974B9"/>
    <w:rsid w:val="000A0D72"/>
    <w:rsid w:val="000A3AD5"/>
    <w:rsid w:val="000B1C85"/>
    <w:rsid w:val="000B4C5E"/>
    <w:rsid w:val="000B5D0F"/>
    <w:rsid w:val="000C0BF5"/>
    <w:rsid w:val="000C3223"/>
    <w:rsid w:val="000C49F9"/>
    <w:rsid w:val="000D05C4"/>
    <w:rsid w:val="000D2D81"/>
    <w:rsid w:val="000D5BB4"/>
    <w:rsid w:val="000D6630"/>
    <w:rsid w:val="000D68A2"/>
    <w:rsid w:val="000E17F4"/>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5F14"/>
    <w:rsid w:val="00127F44"/>
    <w:rsid w:val="00131B75"/>
    <w:rsid w:val="001359A7"/>
    <w:rsid w:val="00136124"/>
    <w:rsid w:val="00137719"/>
    <w:rsid w:val="0014180F"/>
    <w:rsid w:val="00143200"/>
    <w:rsid w:val="001433C2"/>
    <w:rsid w:val="001461E6"/>
    <w:rsid w:val="001466B2"/>
    <w:rsid w:val="00156D6D"/>
    <w:rsid w:val="001575CA"/>
    <w:rsid w:val="00161677"/>
    <w:rsid w:val="00162053"/>
    <w:rsid w:val="00163FAF"/>
    <w:rsid w:val="00170307"/>
    <w:rsid w:val="00171B20"/>
    <w:rsid w:val="00171C91"/>
    <w:rsid w:val="00172761"/>
    <w:rsid w:val="00172F99"/>
    <w:rsid w:val="00175AD0"/>
    <w:rsid w:val="0017792E"/>
    <w:rsid w:val="00182B19"/>
    <w:rsid w:val="001833D4"/>
    <w:rsid w:val="001852E8"/>
    <w:rsid w:val="00185431"/>
    <w:rsid w:val="00185C9D"/>
    <w:rsid w:val="00194044"/>
    <w:rsid w:val="001A47AF"/>
    <w:rsid w:val="001B055A"/>
    <w:rsid w:val="001B0D00"/>
    <w:rsid w:val="001B13AC"/>
    <w:rsid w:val="001B6BD5"/>
    <w:rsid w:val="001B740A"/>
    <w:rsid w:val="001B75E0"/>
    <w:rsid w:val="001B7903"/>
    <w:rsid w:val="001C112D"/>
    <w:rsid w:val="001C2BF2"/>
    <w:rsid w:val="001C52A5"/>
    <w:rsid w:val="001C6E04"/>
    <w:rsid w:val="001C7577"/>
    <w:rsid w:val="001D23FD"/>
    <w:rsid w:val="001D3B12"/>
    <w:rsid w:val="001D58A5"/>
    <w:rsid w:val="001D63C9"/>
    <w:rsid w:val="001E0606"/>
    <w:rsid w:val="001E0A6A"/>
    <w:rsid w:val="001E2FB5"/>
    <w:rsid w:val="001E3DBA"/>
    <w:rsid w:val="001E5C49"/>
    <w:rsid w:val="001F5DE5"/>
    <w:rsid w:val="001F6753"/>
    <w:rsid w:val="0020218B"/>
    <w:rsid w:val="00202451"/>
    <w:rsid w:val="00204210"/>
    <w:rsid w:val="002056E8"/>
    <w:rsid w:val="00207B93"/>
    <w:rsid w:val="00207CEA"/>
    <w:rsid w:val="0021119E"/>
    <w:rsid w:val="0021503D"/>
    <w:rsid w:val="00216B88"/>
    <w:rsid w:val="002203A9"/>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D6B57"/>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77B"/>
    <w:rsid w:val="00346F34"/>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AB5"/>
    <w:rsid w:val="00392707"/>
    <w:rsid w:val="003A0049"/>
    <w:rsid w:val="003A1901"/>
    <w:rsid w:val="003A4DAA"/>
    <w:rsid w:val="003A5D91"/>
    <w:rsid w:val="003A6279"/>
    <w:rsid w:val="003B460D"/>
    <w:rsid w:val="003B5A5E"/>
    <w:rsid w:val="003C568B"/>
    <w:rsid w:val="003C66BD"/>
    <w:rsid w:val="003C6F22"/>
    <w:rsid w:val="003C7CD6"/>
    <w:rsid w:val="003C7D61"/>
    <w:rsid w:val="003D6473"/>
    <w:rsid w:val="003E15FA"/>
    <w:rsid w:val="003E16C3"/>
    <w:rsid w:val="003E5B64"/>
    <w:rsid w:val="003F1BC9"/>
    <w:rsid w:val="003F2B24"/>
    <w:rsid w:val="003F370C"/>
    <w:rsid w:val="003F4D25"/>
    <w:rsid w:val="003F5521"/>
    <w:rsid w:val="003F699A"/>
    <w:rsid w:val="00410EC6"/>
    <w:rsid w:val="0041258C"/>
    <w:rsid w:val="00415E77"/>
    <w:rsid w:val="00417492"/>
    <w:rsid w:val="00430AF7"/>
    <w:rsid w:val="00431665"/>
    <w:rsid w:val="00431B3C"/>
    <w:rsid w:val="00435D7E"/>
    <w:rsid w:val="004375BF"/>
    <w:rsid w:val="00442F86"/>
    <w:rsid w:val="0044376C"/>
    <w:rsid w:val="00444205"/>
    <w:rsid w:val="00444367"/>
    <w:rsid w:val="004446E6"/>
    <w:rsid w:val="00446516"/>
    <w:rsid w:val="0044788C"/>
    <w:rsid w:val="004502BE"/>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03E0"/>
    <w:rsid w:val="005106FE"/>
    <w:rsid w:val="005111AB"/>
    <w:rsid w:val="005111CF"/>
    <w:rsid w:val="005142CD"/>
    <w:rsid w:val="005153AF"/>
    <w:rsid w:val="00521801"/>
    <w:rsid w:val="00523212"/>
    <w:rsid w:val="00524CEE"/>
    <w:rsid w:val="0052656B"/>
    <w:rsid w:val="00540038"/>
    <w:rsid w:val="00542A4A"/>
    <w:rsid w:val="00544856"/>
    <w:rsid w:val="00546E82"/>
    <w:rsid w:val="005553C3"/>
    <w:rsid w:val="00555DA3"/>
    <w:rsid w:val="00557D04"/>
    <w:rsid w:val="005665FD"/>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22BE"/>
    <w:rsid w:val="005A460D"/>
    <w:rsid w:val="005A755D"/>
    <w:rsid w:val="005C14A4"/>
    <w:rsid w:val="005C1921"/>
    <w:rsid w:val="005C21FF"/>
    <w:rsid w:val="005C4498"/>
    <w:rsid w:val="005D06D3"/>
    <w:rsid w:val="005D1204"/>
    <w:rsid w:val="005D3B83"/>
    <w:rsid w:val="005D4AE2"/>
    <w:rsid w:val="005E05B1"/>
    <w:rsid w:val="005E130F"/>
    <w:rsid w:val="005E65E9"/>
    <w:rsid w:val="005F3054"/>
    <w:rsid w:val="005F3357"/>
    <w:rsid w:val="005F3F95"/>
    <w:rsid w:val="00601B44"/>
    <w:rsid w:val="00605623"/>
    <w:rsid w:val="0061056A"/>
    <w:rsid w:val="00610FC8"/>
    <w:rsid w:val="006130A3"/>
    <w:rsid w:val="00613351"/>
    <w:rsid w:val="0061507C"/>
    <w:rsid w:val="00615744"/>
    <w:rsid w:val="00615BD2"/>
    <w:rsid w:val="00623B25"/>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669"/>
    <w:rsid w:val="0067481E"/>
    <w:rsid w:val="00674F71"/>
    <w:rsid w:val="00680844"/>
    <w:rsid w:val="00681B23"/>
    <w:rsid w:val="00683946"/>
    <w:rsid w:val="00692B13"/>
    <w:rsid w:val="0069500B"/>
    <w:rsid w:val="0069525A"/>
    <w:rsid w:val="0069564B"/>
    <w:rsid w:val="006A256D"/>
    <w:rsid w:val="006A3D31"/>
    <w:rsid w:val="006A7B28"/>
    <w:rsid w:val="006B2B7F"/>
    <w:rsid w:val="006B74AC"/>
    <w:rsid w:val="006B7980"/>
    <w:rsid w:val="006C1436"/>
    <w:rsid w:val="006C1CD0"/>
    <w:rsid w:val="006C4C5B"/>
    <w:rsid w:val="006C7D3F"/>
    <w:rsid w:val="006C7E00"/>
    <w:rsid w:val="006D054A"/>
    <w:rsid w:val="006E119F"/>
    <w:rsid w:val="006E1729"/>
    <w:rsid w:val="006E71CB"/>
    <w:rsid w:val="006F056F"/>
    <w:rsid w:val="006F25BD"/>
    <w:rsid w:val="006F2EC3"/>
    <w:rsid w:val="006F3C44"/>
    <w:rsid w:val="006F4771"/>
    <w:rsid w:val="006F7D8B"/>
    <w:rsid w:val="00700433"/>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5454D"/>
    <w:rsid w:val="00760014"/>
    <w:rsid w:val="00764439"/>
    <w:rsid w:val="00764A65"/>
    <w:rsid w:val="00767CB0"/>
    <w:rsid w:val="0077062D"/>
    <w:rsid w:val="007715BA"/>
    <w:rsid w:val="00772078"/>
    <w:rsid w:val="007722C1"/>
    <w:rsid w:val="00775D9F"/>
    <w:rsid w:val="007778CE"/>
    <w:rsid w:val="00777DC3"/>
    <w:rsid w:val="00780395"/>
    <w:rsid w:val="007810B6"/>
    <w:rsid w:val="007902EA"/>
    <w:rsid w:val="0079252D"/>
    <w:rsid w:val="00794191"/>
    <w:rsid w:val="00794A4A"/>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E7105"/>
    <w:rsid w:val="007F123E"/>
    <w:rsid w:val="007F1866"/>
    <w:rsid w:val="007F1D40"/>
    <w:rsid w:val="007F24DC"/>
    <w:rsid w:val="007F3AA0"/>
    <w:rsid w:val="007F4F2B"/>
    <w:rsid w:val="007F7ADB"/>
    <w:rsid w:val="00810081"/>
    <w:rsid w:val="00813815"/>
    <w:rsid w:val="0081634F"/>
    <w:rsid w:val="00822939"/>
    <w:rsid w:val="008246F4"/>
    <w:rsid w:val="00824EDA"/>
    <w:rsid w:val="00827FD8"/>
    <w:rsid w:val="00833770"/>
    <w:rsid w:val="0083614B"/>
    <w:rsid w:val="008374C0"/>
    <w:rsid w:val="008401B6"/>
    <w:rsid w:val="008412BD"/>
    <w:rsid w:val="008421EC"/>
    <w:rsid w:val="008473E6"/>
    <w:rsid w:val="008647CD"/>
    <w:rsid w:val="00867825"/>
    <w:rsid w:val="00871C99"/>
    <w:rsid w:val="008751D7"/>
    <w:rsid w:val="00875254"/>
    <w:rsid w:val="008755A1"/>
    <w:rsid w:val="00875ADF"/>
    <w:rsid w:val="00876B2D"/>
    <w:rsid w:val="00876B9D"/>
    <w:rsid w:val="00880A6D"/>
    <w:rsid w:val="0088240D"/>
    <w:rsid w:val="0088287D"/>
    <w:rsid w:val="0088403D"/>
    <w:rsid w:val="0088443B"/>
    <w:rsid w:val="008871EF"/>
    <w:rsid w:val="00890026"/>
    <w:rsid w:val="008918CD"/>
    <w:rsid w:val="00894C67"/>
    <w:rsid w:val="00896274"/>
    <w:rsid w:val="008978B9"/>
    <w:rsid w:val="008A2021"/>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4CE2"/>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27D21"/>
    <w:rsid w:val="00930106"/>
    <w:rsid w:val="00931A9A"/>
    <w:rsid w:val="009406AF"/>
    <w:rsid w:val="00940D2A"/>
    <w:rsid w:val="00950D10"/>
    <w:rsid w:val="00954423"/>
    <w:rsid w:val="00954527"/>
    <w:rsid w:val="009567A7"/>
    <w:rsid w:val="00957E8C"/>
    <w:rsid w:val="009621F5"/>
    <w:rsid w:val="009634B1"/>
    <w:rsid w:val="00965698"/>
    <w:rsid w:val="009667B4"/>
    <w:rsid w:val="00967702"/>
    <w:rsid w:val="00977091"/>
    <w:rsid w:val="009804B1"/>
    <w:rsid w:val="009815C7"/>
    <w:rsid w:val="00985307"/>
    <w:rsid w:val="0099130F"/>
    <w:rsid w:val="00992062"/>
    <w:rsid w:val="00993D47"/>
    <w:rsid w:val="0099429F"/>
    <w:rsid w:val="009970D9"/>
    <w:rsid w:val="009971D4"/>
    <w:rsid w:val="00997CB4"/>
    <w:rsid w:val="009A2F37"/>
    <w:rsid w:val="009A545F"/>
    <w:rsid w:val="009A6460"/>
    <w:rsid w:val="009A7535"/>
    <w:rsid w:val="009C5EE2"/>
    <w:rsid w:val="009C67CA"/>
    <w:rsid w:val="009C7B5B"/>
    <w:rsid w:val="009D07D1"/>
    <w:rsid w:val="009D5E96"/>
    <w:rsid w:val="009D659D"/>
    <w:rsid w:val="009D6EEF"/>
    <w:rsid w:val="009D733B"/>
    <w:rsid w:val="009E3DB8"/>
    <w:rsid w:val="009E3F4C"/>
    <w:rsid w:val="009E41DA"/>
    <w:rsid w:val="009F003A"/>
    <w:rsid w:val="009F05A7"/>
    <w:rsid w:val="009F0B8A"/>
    <w:rsid w:val="009F3DE6"/>
    <w:rsid w:val="009F41E3"/>
    <w:rsid w:val="009F4DC4"/>
    <w:rsid w:val="009F51D1"/>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574DC"/>
    <w:rsid w:val="00A61028"/>
    <w:rsid w:val="00A62AC7"/>
    <w:rsid w:val="00A63C87"/>
    <w:rsid w:val="00A64E45"/>
    <w:rsid w:val="00A735D2"/>
    <w:rsid w:val="00A74B75"/>
    <w:rsid w:val="00A804C4"/>
    <w:rsid w:val="00A81E52"/>
    <w:rsid w:val="00A847D4"/>
    <w:rsid w:val="00A924F8"/>
    <w:rsid w:val="00A935AC"/>
    <w:rsid w:val="00A94A19"/>
    <w:rsid w:val="00A96330"/>
    <w:rsid w:val="00AA3544"/>
    <w:rsid w:val="00AA3B69"/>
    <w:rsid w:val="00AA4617"/>
    <w:rsid w:val="00AA511B"/>
    <w:rsid w:val="00AB09BA"/>
    <w:rsid w:val="00AB7014"/>
    <w:rsid w:val="00AC32F5"/>
    <w:rsid w:val="00AC494C"/>
    <w:rsid w:val="00AC52D0"/>
    <w:rsid w:val="00AD6C02"/>
    <w:rsid w:val="00AE4033"/>
    <w:rsid w:val="00AE6EE6"/>
    <w:rsid w:val="00AE77E5"/>
    <w:rsid w:val="00AE7884"/>
    <w:rsid w:val="00AF0657"/>
    <w:rsid w:val="00AF073E"/>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4A70"/>
    <w:rsid w:val="00B95A6F"/>
    <w:rsid w:val="00B96CF9"/>
    <w:rsid w:val="00B97F4F"/>
    <w:rsid w:val="00BA3A98"/>
    <w:rsid w:val="00BB0F01"/>
    <w:rsid w:val="00BB10E9"/>
    <w:rsid w:val="00BB19CA"/>
    <w:rsid w:val="00BC2FA5"/>
    <w:rsid w:val="00BC364F"/>
    <w:rsid w:val="00BC4FD3"/>
    <w:rsid w:val="00BC7274"/>
    <w:rsid w:val="00BE0965"/>
    <w:rsid w:val="00BE187B"/>
    <w:rsid w:val="00BE1A34"/>
    <w:rsid w:val="00BE3060"/>
    <w:rsid w:val="00BE4678"/>
    <w:rsid w:val="00BE636F"/>
    <w:rsid w:val="00BE76CC"/>
    <w:rsid w:val="00BF03F6"/>
    <w:rsid w:val="00BF17DA"/>
    <w:rsid w:val="00BF20A1"/>
    <w:rsid w:val="00BF46B5"/>
    <w:rsid w:val="00BF5EFE"/>
    <w:rsid w:val="00C01CD2"/>
    <w:rsid w:val="00C021B6"/>
    <w:rsid w:val="00C04F30"/>
    <w:rsid w:val="00C06F22"/>
    <w:rsid w:val="00C070AD"/>
    <w:rsid w:val="00C113AE"/>
    <w:rsid w:val="00C12270"/>
    <w:rsid w:val="00C133F6"/>
    <w:rsid w:val="00C14986"/>
    <w:rsid w:val="00C14D7A"/>
    <w:rsid w:val="00C33D82"/>
    <w:rsid w:val="00C40C8C"/>
    <w:rsid w:val="00C41C03"/>
    <w:rsid w:val="00C51CE6"/>
    <w:rsid w:val="00C55160"/>
    <w:rsid w:val="00C55BCF"/>
    <w:rsid w:val="00C61BE6"/>
    <w:rsid w:val="00C62924"/>
    <w:rsid w:val="00C652F8"/>
    <w:rsid w:val="00C67999"/>
    <w:rsid w:val="00C73981"/>
    <w:rsid w:val="00C7542B"/>
    <w:rsid w:val="00C75A33"/>
    <w:rsid w:val="00C761CC"/>
    <w:rsid w:val="00C76391"/>
    <w:rsid w:val="00C768F1"/>
    <w:rsid w:val="00C817EA"/>
    <w:rsid w:val="00C83494"/>
    <w:rsid w:val="00C84337"/>
    <w:rsid w:val="00C86CD0"/>
    <w:rsid w:val="00C87108"/>
    <w:rsid w:val="00C917B0"/>
    <w:rsid w:val="00C91AFC"/>
    <w:rsid w:val="00C9205D"/>
    <w:rsid w:val="00C96504"/>
    <w:rsid w:val="00CA02DE"/>
    <w:rsid w:val="00CA0ADA"/>
    <w:rsid w:val="00CA1443"/>
    <w:rsid w:val="00CA4A83"/>
    <w:rsid w:val="00CA54EE"/>
    <w:rsid w:val="00CA6D89"/>
    <w:rsid w:val="00CA7427"/>
    <w:rsid w:val="00CB104F"/>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BF8"/>
    <w:rsid w:val="00D1186B"/>
    <w:rsid w:val="00D11CAA"/>
    <w:rsid w:val="00D13C42"/>
    <w:rsid w:val="00D150F5"/>
    <w:rsid w:val="00D16A7A"/>
    <w:rsid w:val="00D20CC6"/>
    <w:rsid w:val="00D22AC0"/>
    <w:rsid w:val="00D24184"/>
    <w:rsid w:val="00D2709F"/>
    <w:rsid w:val="00D270AC"/>
    <w:rsid w:val="00D27118"/>
    <w:rsid w:val="00D30223"/>
    <w:rsid w:val="00D32A75"/>
    <w:rsid w:val="00D3468A"/>
    <w:rsid w:val="00D374EE"/>
    <w:rsid w:val="00D43A2F"/>
    <w:rsid w:val="00D44091"/>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68D"/>
    <w:rsid w:val="00DB5C8D"/>
    <w:rsid w:val="00DB6E44"/>
    <w:rsid w:val="00DB77E8"/>
    <w:rsid w:val="00DC2AA1"/>
    <w:rsid w:val="00DC4440"/>
    <w:rsid w:val="00DC6664"/>
    <w:rsid w:val="00DD1F94"/>
    <w:rsid w:val="00DD7981"/>
    <w:rsid w:val="00DE016F"/>
    <w:rsid w:val="00DE5016"/>
    <w:rsid w:val="00DE5EA9"/>
    <w:rsid w:val="00DF0E2A"/>
    <w:rsid w:val="00DF5F26"/>
    <w:rsid w:val="00E00D0C"/>
    <w:rsid w:val="00E04D35"/>
    <w:rsid w:val="00E07AEE"/>
    <w:rsid w:val="00E123C2"/>
    <w:rsid w:val="00E1371C"/>
    <w:rsid w:val="00E14853"/>
    <w:rsid w:val="00E168D5"/>
    <w:rsid w:val="00E2134C"/>
    <w:rsid w:val="00E2202C"/>
    <w:rsid w:val="00E24132"/>
    <w:rsid w:val="00E25748"/>
    <w:rsid w:val="00E262FC"/>
    <w:rsid w:val="00E272FF"/>
    <w:rsid w:val="00E3022B"/>
    <w:rsid w:val="00E330E3"/>
    <w:rsid w:val="00E33A8F"/>
    <w:rsid w:val="00E34EA3"/>
    <w:rsid w:val="00E4143A"/>
    <w:rsid w:val="00E42B0C"/>
    <w:rsid w:val="00E43229"/>
    <w:rsid w:val="00E440FD"/>
    <w:rsid w:val="00E45E7B"/>
    <w:rsid w:val="00E46395"/>
    <w:rsid w:val="00E46922"/>
    <w:rsid w:val="00E4761A"/>
    <w:rsid w:val="00E47965"/>
    <w:rsid w:val="00E5014E"/>
    <w:rsid w:val="00E54795"/>
    <w:rsid w:val="00E57F10"/>
    <w:rsid w:val="00E6248F"/>
    <w:rsid w:val="00E65074"/>
    <w:rsid w:val="00E6523B"/>
    <w:rsid w:val="00E66A3D"/>
    <w:rsid w:val="00E70E49"/>
    <w:rsid w:val="00E729EC"/>
    <w:rsid w:val="00E751A2"/>
    <w:rsid w:val="00E76057"/>
    <w:rsid w:val="00E8201E"/>
    <w:rsid w:val="00E84009"/>
    <w:rsid w:val="00E8598F"/>
    <w:rsid w:val="00E905AF"/>
    <w:rsid w:val="00E9333B"/>
    <w:rsid w:val="00E94223"/>
    <w:rsid w:val="00E94ED1"/>
    <w:rsid w:val="00E95292"/>
    <w:rsid w:val="00E9775E"/>
    <w:rsid w:val="00EA22AE"/>
    <w:rsid w:val="00EA344B"/>
    <w:rsid w:val="00EA55EF"/>
    <w:rsid w:val="00EB0CD5"/>
    <w:rsid w:val="00EB217E"/>
    <w:rsid w:val="00EC2046"/>
    <w:rsid w:val="00ED02F7"/>
    <w:rsid w:val="00ED55AB"/>
    <w:rsid w:val="00ED7289"/>
    <w:rsid w:val="00EE0A2D"/>
    <w:rsid w:val="00EE58D4"/>
    <w:rsid w:val="00EE5A0F"/>
    <w:rsid w:val="00EE612A"/>
    <w:rsid w:val="00EF276E"/>
    <w:rsid w:val="00EF34FE"/>
    <w:rsid w:val="00EF7D2E"/>
    <w:rsid w:val="00EF7F05"/>
    <w:rsid w:val="00F0297E"/>
    <w:rsid w:val="00F0659D"/>
    <w:rsid w:val="00F069C7"/>
    <w:rsid w:val="00F113E1"/>
    <w:rsid w:val="00F115A1"/>
    <w:rsid w:val="00F14024"/>
    <w:rsid w:val="00F16DCE"/>
    <w:rsid w:val="00F17B32"/>
    <w:rsid w:val="00F20E56"/>
    <w:rsid w:val="00F22E5C"/>
    <w:rsid w:val="00F27359"/>
    <w:rsid w:val="00F2767A"/>
    <w:rsid w:val="00F27A96"/>
    <w:rsid w:val="00F27D00"/>
    <w:rsid w:val="00F3389C"/>
    <w:rsid w:val="00F34574"/>
    <w:rsid w:val="00F35FEA"/>
    <w:rsid w:val="00F3662E"/>
    <w:rsid w:val="00F36706"/>
    <w:rsid w:val="00F40803"/>
    <w:rsid w:val="00F46AB9"/>
    <w:rsid w:val="00F47570"/>
    <w:rsid w:val="00F5699C"/>
    <w:rsid w:val="00F57244"/>
    <w:rsid w:val="00F60BDF"/>
    <w:rsid w:val="00F612B0"/>
    <w:rsid w:val="00F63F06"/>
    <w:rsid w:val="00F70AFB"/>
    <w:rsid w:val="00F718B0"/>
    <w:rsid w:val="00F72F57"/>
    <w:rsid w:val="00F732E4"/>
    <w:rsid w:val="00F75240"/>
    <w:rsid w:val="00F75728"/>
    <w:rsid w:val="00F761D0"/>
    <w:rsid w:val="00F8037E"/>
    <w:rsid w:val="00F81FF8"/>
    <w:rsid w:val="00F827AD"/>
    <w:rsid w:val="00F829B7"/>
    <w:rsid w:val="00F8438F"/>
    <w:rsid w:val="00F844E2"/>
    <w:rsid w:val="00F8495A"/>
    <w:rsid w:val="00F84B51"/>
    <w:rsid w:val="00F90B03"/>
    <w:rsid w:val="00F94013"/>
    <w:rsid w:val="00F94B27"/>
    <w:rsid w:val="00F94EA4"/>
    <w:rsid w:val="00FA1F2C"/>
    <w:rsid w:val="00FA41A9"/>
    <w:rsid w:val="00FA55F2"/>
    <w:rsid w:val="00FA58BF"/>
    <w:rsid w:val="00FB038A"/>
    <w:rsid w:val="00FB16F9"/>
    <w:rsid w:val="00FB230D"/>
    <w:rsid w:val="00FB5193"/>
    <w:rsid w:val="00FC0E26"/>
    <w:rsid w:val="00FC3141"/>
    <w:rsid w:val="00FC46D9"/>
    <w:rsid w:val="00FC6D74"/>
    <w:rsid w:val="00FD0815"/>
    <w:rsid w:val="00FD0DCD"/>
    <w:rsid w:val="00FD0E8D"/>
    <w:rsid w:val="00FD1276"/>
    <w:rsid w:val="00FD1F8E"/>
    <w:rsid w:val="00FD35B5"/>
    <w:rsid w:val="00FD3C95"/>
    <w:rsid w:val="00FD4288"/>
    <w:rsid w:val="00FD45F9"/>
    <w:rsid w:val="00FE276A"/>
    <w:rsid w:val="00FE3548"/>
    <w:rsid w:val="00FE5381"/>
    <w:rsid w:val="00FE6CD8"/>
    <w:rsid w:val="00FE70B4"/>
    <w:rsid w:val="00FF0AC9"/>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lomtati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113</cp:revision>
  <cp:lastPrinted>2015-07-27T06:36:00Z</cp:lastPrinted>
  <dcterms:created xsi:type="dcterms:W3CDTF">2025-09-11T14:33:00Z</dcterms:created>
  <dcterms:modified xsi:type="dcterms:W3CDTF">2026-07-03T06:51:00Z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